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34262616" name="289ce270-1959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4027814" name="289ce270-1959-11f1-a2b8-5f3da32773a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45376702" name="2a3ab3f0-1959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5528278" name="2a3ab3f0-1959-11f1-a2b8-5f3da32773a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Disentiserhof 1, 7180 Disentis, Schweiz</w:t>
          </w:r>
        </w:p>
        <w:p>
          <w:pPr>
            <w:spacing w:before="0" w:after="0"/>
          </w:pPr>
          <w:r>
            <w:t>774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